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Blaue Mulde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813926" name="a813d4e0-ccdf-11ef-9742-9d824e304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494267" name="a813d4e0-ccdf-11ef-9742-9d824e3043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Blaue Mulde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8530165" name="c5351b60-ccdf-11ef-a696-39642540e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814445" name="c5351b60-ccdf-11ef-a696-39642540ed3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Blaue Mulde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582301" name="dbc8adb0-ccdf-11ef-9f83-b585d055b3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600603" name="dbc8adb0-ccdf-11ef-9f83-b585d055b3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705472" name="f1c29810-ccdf-11ef-a6b9-bd906e652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385904" name="f1c29810-ccdf-11ef-a6b9-bd906e6522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776243" name="0a7c65c0-cce0-11ef-9482-0dee79848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873958" name="0a7c65c0-cce0-11ef-9482-0dee7984843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5968921" name="1a7ff9f0-cce0-11ef-a7f3-bd8f444a8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9902" name="1a7ff9f0-cce0-11ef-a7f3-bd8f444a8f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652832" name="25b4ef10-cce0-11ef-ab60-7b1669df1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633876" name="25b4ef10-cce0-11ef-ab60-7b1669df176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629988" name="3a874960-cce0-11ef-97ee-b9cac929a6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50411" name="3a874960-cce0-11ef-97ee-b9cac929a65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Schutthaufen bei Bagger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995133" name="5f5d10d0-cce0-11ef-ab2c-23ed6a3bb3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8470" name="5f5d10d0-cce0-11ef-ab2c-23ed6a3bb32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Grüne Mulde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940720" name="6b0592d0-cce1-11ef-ab2f-b904ced631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8436" name="6b0592d0-cce1-11ef-ab2f-b904ced6315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Haupstrasse 68, 4625 Oberbuchsiten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footer.xml" Type="http://schemas.openxmlformats.org/officeDocument/2006/relationships/footer" Id="rId1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